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注塑生产记录</w:t>
      </w:r>
    </w:p>
    <w:p>
      <w:r>
        <w:t>记录编号：FM-098    保存期限：3 年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831"/>
        <w:gridCol w:w="831"/>
        <w:gridCol w:w="831"/>
        <w:gridCol w:w="831"/>
        <w:gridCol w:w="831"/>
        <w:gridCol w:w="831"/>
        <w:gridCol w:w="831"/>
        <w:gridCol w:w="831"/>
        <w:gridCol w:w="831"/>
        <w:gridCol w:w="831"/>
      </w:tblGrid>
      <w:tr>
        <w:tc>
          <w:tcPr>
            <w:tcW w:type="dxa" w:w="831"/>
          </w:tcPr>
          <w:p>
            <w:r>
              <w:rPr>
                <w:b/>
                <w:sz w:val="18"/>
              </w:rPr>
              <w:t>时间</w:t>
            </w:r>
          </w:p>
        </w:tc>
        <w:tc>
          <w:tcPr>
            <w:tcW w:type="dxa" w:w="831"/>
          </w:tcPr>
          <w:p>
            <w:r>
              <w:rPr>
                <w:b/>
                <w:sz w:val="18"/>
              </w:rPr>
              <w:t>产品名称</w:t>
            </w:r>
          </w:p>
        </w:tc>
        <w:tc>
          <w:tcPr>
            <w:tcW w:type="dxa" w:w="831"/>
          </w:tcPr>
          <w:p>
            <w:r>
              <w:rPr>
                <w:b/>
                <w:sz w:val="18"/>
              </w:rPr>
              <w:t>模具号</w:t>
            </w:r>
          </w:p>
        </w:tc>
        <w:tc>
          <w:tcPr>
            <w:tcW w:type="dxa" w:w="831"/>
          </w:tcPr>
          <w:p>
            <w:r>
              <w:rPr>
                <w:b/>
                <w:sz w:val="18"/>
              </w:rPr>
              <w:t>温度</w:t>
            </w:r>
          </w:p>
        </w:tc>
        <w:tc>
          <w:tcPr>
            <w:tcW w:type="dxa" w:w="831"/>
          </w:tcPr>
          <w:p>
            <w:r>
              <w:rPr>
                <w:b/>
                <w:sz w:val="18"/>
              </w:rPr>
              <w:t>压力</w:t>
            </w:r>
          </w:p>
        </w:tc>
        <w:tc>
          <w:tcPr>
            <w:tcW w:type="dxa" w:w="831"/>
          </w:tcPr>
          <w:p>
            <w:r>
              <w:rPr>
                <w:b/>
                <w:sz w:val="18"/>
              </w:rPr>
              <w:t>周期</w:t>
            </w:r>
          </w:p>
        </w:tc>
        <w:tc>
          <w:tcPr>
            <w:tcW w:type="dxa" w:w="831"/>
          </w:tcPr>
          <w:p>
            <w:r>
              <w:rPr>
                <w:b/>
                <w:sz w:val="18"/>
              </w:rPr>
              <w:t>数量</w:t>
            </w:r>
          </w:p>
        </w:tc>
        <w:tc>
          <w:tcPr>
            <w:tcW w:type="dxa" w:w="831"/>
          </w:tcPr>
          <w:p>
            <w:r>
              <w:rPr>
                <w:b/>
                <w:sz w:val="18"/>
              </w:rPr>
              <w:t>合格数</w:t>
            </w:r>
          </w:p>
        </w:tc>
        <w:tc>
          <w:tcPr>
            <w:tcW w:type="dxa" w:w="831"/>
          </w:tcPr>
          <w:p>
            <w:r>
              <w:rPr>
                <w:b/>
                <w:sz w:val="18"/>
              </w:rPr>
              <w:t>操作者</w:t>
            </w:r>
          </w:p>
        </w:tc>
        <w:tc>
          <w:tcPr>
            <w:tcW w:type="dxa" w:w="831"/>
          </w:tcPr>
          <w:p>
            <w:r>
              <w:rPr>
                <w:b/>
                <w:sz w:val="18"/>
              </w:rPr>
              <w:t>备注</w:t>
            </w:r>
          </w:p>
        </w:tc>
      </w:tr>
      <w:tr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</w:tr>
      <w:tr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</w:tr>
      <w:tr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</w:tr>
      <w:tr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</w:tr>
      <w:tr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</w:tr>
      <w:tr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</w:tr>
      <w:tr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</w:tr>
      <w:tr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</w:tr>
      <w:tr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</w:tr>
      <w:tr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</w:tr>
      <w:tr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</w:tr>
      <w:tr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</w:tr>
      <w:tr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</w:tr>
      <w:tr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</w:tr>
      <w:tr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</w:tr>
      <w:tr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</w:tr>
      <w:tr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</w:tr>
      <w:tr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</w:tr>
      <w:tr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</w:tr>
      <w:tr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</w:tr>
      <w:tr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</w:tr>
      <w:tr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</w:tr>
      <w:tr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</w:tr>
      <w:tr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</w:tr>
      <w:tr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</w:tr>
    </w:tbl>
    <w:p/>
    <w:p>
      <w:r>
        <w:t>编制：_______________    审核：_______________    批准：_______________</w:t>
      </w:r>
    </w:p>
    <w:p/>
    <w:p>
      <w:pPr>
        <w:jc w:val="center"/>
      </w:pPr>
      <w:r>
        <w:rPr>
          <w:sz w:val="18"/>
        </w:rPr>
        <w:t>表单编号：FM-098    版本：A/0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